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3A867F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 по китайскому языку 202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>–202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уч. г.</w:t>
      </w:r>
    </w:p>
    <w:p w14:paraId="3D71519C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Школьный</w:t>
      </w:r>
      <w:r>
        <w:rPr>
          <w:rFonts w:ascii="Times New Roman" w:hAnsi="Times New Roman"/>
          <w:b/>
          <w:bCs/>
          <w:sz w:val="24"/>
          <w:szCs w:val="24"/>
        </w:rPr>
        <w:t xml:space="preserve"> этап. 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9-11</w:t>
      </w:r>
      <w:r>
        <w:rPr>
          <w:rFonts w:ascii="Times New Roman" w:hAnsi="Times New Roman"/>
          <w:b/>
          <w:bCs/>
          <w:sz w:val="24"/>
          <w:szCs w:val="24"/>
        </w:rPr>
        <w:t xml:space="preserve"> классы</w:t>
      </w:r>
    </w:p>
    <w:p w14:paraId="3536240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99A02F7">
      <w:pPr>
        <w:jc w:val="center"/>
        <w:rPr>
          <w:rFonts w:ascii="Times New Roman" w:hAnsi="Times New Roman" w:eastAsia="Times New Roman"/>
          <w:b/>
          <w:sz w:val="24"/>
          <w:szCs w:val="24"/>
          <w:lang w:eastAsia="ar-SA"/>
        </w:rPr>
      </w:pPr>
      <w:r>
        <w:rPr>
          <w:rFonts w:ascii="Times New Roman" w:hAnsi="Times New Roman" w:eastAsia="Times New Roman"/>
          <w:b/>
          <w:sz w:val="24"/>
          <w:szCs w:val="24"/>
          <w:lang w:eastAsia="ar-SA"/>
        </w:rPr>
        <w:t>Общее время выполнения работы –</w:t>
      </w:r>
      <w:r>
        <w:rPr>
          <w:rFonts w:hint="default" w:ascii="Times New Roman" w:hAnsi="Times New Roman" w:eastAsia="Times New Roman"/>
          <w:b/>
          <w:sz w:val="24"/>
          <w:szCs w:val="24"/>
          <w:lang w:val="ru-RU" w:eastAsia="ar-SA"/>
        </w:rPr>
        <w:t xml:space="preserve"> 90</w:t>
      </w:r>
      <w:r>
        <w:rPr>
          <w:rFonts w:ascii="Times New Roman" w:hAnsi="Times New Roman" w:eastAsia="Times New Roman"/>
          <w:b/>
          <w:sz w:val="24"/>
          <w:szCs w:val="24"/>
          <w:lang w:eastAsia="ar-SA"/>
        </w:rPr>
        <w:t xml:space="preserve"> минут</w:t>
      </w:r>
    </w:p>
    <w:p w14:paraId="43055081">
      <w:pPr>
        <w:jc w:val="center"/>
        <w:rPr>
          <w:rFonts w:hint="default" w:ascii="Times New Roman" w:hAnsi="Times New Roman"/>
          <w:b/>
          <w:sz w:val="24"/>
          <w:szCs w:val="24"/>
          <w:lang w:val="ru-RU" w:eastAsia="zh-CN"/>
        </w:rPr>
      </w:pPr>
      <w:r>
        <w:rPr>
          <w:rFonts w:hint="default" w:ascii="Times New Roman" w:hAnsi="Times New Roman"/>
          <w:b/>
          <w:sz w:val="24"/>
          <w:szCs w:val="24"/>
          <w:lang w:val="ru-RU" w:eastAsia="zh-CN"/>
        </w:rPr>
        <w:t>Каждый правильный ответ - 1 балл</w:t>
      </w:r>
    </w:p>
    <w:p w14:paraId="1CB97B00">
      <w:pPr>
        <w:jc w:val="center"/>
        <w:rPr>
          <w:rFonts w:hint="default" w:ascii="Times New Roman" w:hAnsi="Times New Roman"/>
          <w:b/>
          <w:sz w:val="24"/>
          <w:szCs w:val="24"/>
          <w:lang w:val="ru-RU" w:eastAsia="zh-CN"/>
        </w:rPr>
      </w:pPr>
    </w:p>
    <w:p w14:paraId="5530AAA1">
      <w:pPr>
        <w:spacing w:beforeLines="0" w:afterLines="0"/>
        <w:jc w:val="left"/>
        <w:rPr>
          <w:rFonts w:hint="default" w:ascii="Times New Roman" w:hAnsi="Times New Roman" w:eastAsia="Times New Roman"/>
          <w:b/>
          <w:bCs/>
          <w:color w:val="000000"/>
          <w:sz w:val="24"/>
          <w:szCs w:val="24"/>
        </w:rPr>
      </w:pPr>
      <w:r>
        <w:rPr>
          <w:rFonts w:hint="default" w:ascii="Times New Roman" w:hAnsi="Times New Roman" w:eastAsia="Times New Roman"/>
          <w:b/>
          <w:bCs/>
          <w:color w:val="000000"/>
          <w:sz w:val="24"/>
          <w:szCs w:val="24"/>
        </w:rPr>
        <w:t xml:space="preserve"> Прочитайте текст, ответьте на вопросы (1–1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eastAsia="Times New Roman"/>
          <w:b/>
          <w:bCs/>
          <w:color w:val="000000"/>
          <w:sz w:val="24"/>
          <w:szCs w:val="24"/>
        </w:rPr>
        <w:t xml:space="preserve">) по тексту, выбрав ответ из нескольких предложенных. </w:t>
      </w:r>
    </w:p>
    <w:p w14:paraId="04F6B5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420" w:firstLineChars="150"/>
        <w:jc w:val="both"/>
        <w:textAlignment w:val="auto"/>
        <w:rPr>
          <w:rFonts w:hint="default" w:ascii="Times New Roman" w:hAnsi="Times New Roman" w:eastAsia="Times New Roman"/>
          <w:color w:val="000000"/>
          <w:sz w:val="28"/>
          <w:szCs w:val="24"/>
        </w:rPr>
      </w:pPr>
      <w:r>
        <w:rPr>
          <w:rFonts w:hint="eastAsia" w:ascii="SimSun" w:hAnsi="SimSun" w:eastAsia="SimSun"/>
          <w:color w:val="000000"/>
          <w:sz w:val="28"/>
          <w:szCs w:val="24"/>
        </w:rPr>
        <w:t xml:space="preserve">小海是个很马虎的人，所以常常闹笑话。有一次我们俩一起坐公共汽车，我有月票，小海买了票以后，就放在嘴里了。下车的时候，售票员让我们把票拿出来。小海在口袋里找了半天，又拿出钱包来找。周围的人看着他，都觉得很有意思，我只好悄悄地对他说： 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“</w:t>
      </w:r>
      <w:r>
        <w:rPr>
          <w:rFonts w:hint="eastAsia" w:ascii="SimSun" w:hAnsi="SimSun" w:eastAsia="SimSun"/>
          <w:color w:val="000000"/>
          <w:sz w:val="28"/>
          <w:szCs w:val="24"/>
        </w:rPr>
        <w:t>你的票在嘴里呢！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” </w:t>
      </w:r>
    </w:p>
    <w:p w14:paraId="4CD04E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560" w:firstLineChars="200"/>
        <w:jc w:val="both"/>
        <w:textAlignment w:val="auto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SimSun" w:hAnsi="SimSun" w:eastAsia="SimSun"/>
          <w:color w:val="000000"/>
          <w:sz w:val="28"/>
          <w:szCs w:val="24"/>
        </w:rPr>
        <w:t>现在，他有了女朋友，因为他总是马马虎虎，和女朋友也闹了不少误会。有一次，他的女朋友小丽买好了票， 请他星期六晚上去看节目。小丽是记者，那天下午还要去工作，所以跟他说好，让他先进去。谁知，小海把票放在了一本借来的书里，星期五把书还了。等他想起来的时候，已经是星期六下午了，图书馆不开门。他给小丽打电话又找不到她，他跑到剧场门口，等了半天，也没看见小丽。他想买张票进去，可是票已经卖完了。他只好在外边等小丽出来。因为这件事，小丽差点儿和他吹了。</w:t>
      </w:r>
    </w:p>
    <w:p w14:paraId="69F7CB05">
      <w:pPr>
        <w:spacing w:beforeLines="0" w:after="131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1. </w:t>
      </w:r>
      <w:r>
        <w:rPr>
          <w:rFonts w:hint="eastAsia" w:ascii="SimSun" w:hAnsi="SimSun" w:eastAsia="SimSun"/>
          <w:color w:val="000000"/>
          <w:sz w:val="28"/>
          <w:szCs w:val="24"/>
        </w:rPr>
        <w:t>小海怎么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>养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？ </w:t>
      </w:r>
    </w:p>
    <w:p w14:paraId="45A418E8">
      <w:pPr>
        <w:spacing w:beforeLines="0" w:afterLines="0"/>
        <w:ind w:firstLine="280" w:firstLineChars="100"/>
        <w:jc w:val="left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 xml:space="preserve">A)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愉快的人 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不认真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不整齐的</w:t>
      </w:r>
    </w:p>
    <w:p w14:paraId="79F6318D">
      <w:pPr>
        <w:spacing w:beforeLines="0" w:after="134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2.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他喜欢做什么？ </w:t>
      </w:r>
    </w:p>
    <w:p w14:paraId="4DD6B0E2">
      <w:pPr>
        <w:spacing w:beforeLines="0" w:after="134" w:afterLines="0"/>
        <w:ind w:firstLine="280" w:firstLineChars="100"/>
        <w:jc w:val="left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开车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看足球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闹笑话 </w:t>
      </w:r>
    </w:p>
    <w:p w14:paraId="674B0492">
      <w:pPr>
        <w:spacing w:beforeLines="0" w:after="134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3.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小海把车票放在哪儿了？ </w:t>
      </w:r>
    </w:p>
    <w:p w14:paraId="262B3588">
      <w:pPr>
        <w:spacing w:beforeLines="0" w:after="134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钱包里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口袋里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嘴里 </w:t>
      </w:r>
    </w:p>
    <w:p w14:paraId="3FF0F8B2">
      <w:pPr>
        <w:spacing w:beforeLines="0" w:after="134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4.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小海的女朋友是谁？ </w:t>
      </w:r>
    </w:p>
    <w:p w14:paraId="216465FD">
      <w:pPr>
        <w:spacing w:beforeLines="0" w:after="134" w:afterLines="0"/>
        <w:jc w:val="left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售票员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记者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不工作 </w:t>
      </w:r>
    </w:p>
    <w:p w14:paraId="2CF72034">
      <w:pPr>
        <w:spacing w:beforeLines="0" w:after="131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5.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因为小海的个性，他和女朋友的关系怎么样？ </w:t>
      </w:r>
    </w:p>
    <w:p w14:paraId="17ADF571">
      <w:pPr>
        <w:spacing w:beforeLines="0" w:after="131" w:afterLines="0"/>
        <w:jc w:val="left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常常吵架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就要分手了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常常发生误会 </w:t>
      </w:r>
    </w:p>
    <w:p w14:paraId="3254659F">
      <w:pPr>
        <w:numPr>
          <w:numId w:val="0"/>
        </w:numPr>
        <w:spacing w:beforeLines="0" w:after="131" w:afterLines="0"/>
        <w:jc w:val="left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sz w:val="28"/>
          <w:szCs w:val="24"/>
          <w:lang w:val="en-US" w:eastAsia="zh-CN"/>
        </w:rPr>
        <w:t>6.</w:t>
      </w:r>
      <w:r>
        <w:rPr>
          <w:rFonts w:hint="eastAsia" w:ascii="Times New Roman" w:hAnsi="Times New Roman" w:eastAsia="SimSun" w:cs="Times New Roman"/>
          <w:b/>
          <w:bCs/>
          <w:color w:val="000000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color w:val="000000"/>
          <w:sz w:val="28"/>
          <w:szCs w:val="24"/>
        </w:rPr>
        <w:t>小丽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>为</w:t>
      </w:r>
      <w:r>
        <w:rPr>
          <w:rFonts w:hint="eastAsia" w:ascii="SimSun" w:hAnsi="SimSun" w:eastAsia="SimSun"/>
          <w:color w:val="000000"/>
          <w:sz w:val="28"/>
          <w:szCs w:val="24"/>
        </w:rPr>
        <w:t>什么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>让</w:t>
      </w:r>
      <w:r>
        <w:rPr>
          <w:rFonts w:hint="eastAsia" w:ascii="SimSun" w:hAnsi="SimSun" w:eastAsia="SimSun"/>
          <w:color w:val="000000"/>
          <w:sz w:val="28"/>
          <w:szCs w:val="24"/>
        </w:rPr>
        <w:t>他先进去</w:t>
      </w:r>
      <w:r>
        <w:rPr>
          <w:rFonts w:hint="eastAsia" w:ascii="SimSun" w:hAnsi="SimSun" w:eastAsia="SimSun"/>
          <w:color w:val="000000"/>
          <w:sz w:val="28"/>
          <w:szCs w:val="24"/>
          <w:lang w:eastAsia="zh-CN"/>
        </w:rPr>
        <w:t>？</w:t>
      </w:r>
    </w:p>
    <w:p w14:paraId="311454EB">
      <w:pPr>
        <w:spacing w:beforeLines="0" w:after="136" w:afterLines="0"/>
        <w:jc w:val="left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她还要工作 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>她不</w:t>
      </w:r>
      <w:r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  <w:t xml:space="preserve">能来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她不想去了 </w:t>
      </w:r>
    </w:p>
    <w:p w14:paraId="27B4C7AF">
      <w:pPr>
        <w:numPr>
          <w:numId w:val="0"/>
        </w:num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sz w:val="28"/>
          <w:szCs w:val="24"/>
          <w:lang w:val="en-US" w:eastAsia="zh-CN"/>
        </w:rPr>
        <w:t>7.</w:t>
      </w:r>
      <w:r>
        <w:rPr>
          <w:rFonts w:hint="eastAsia" w:ascii="Times New Roman" w:hAnsi="Times New Roman" w:eastAsia="SimSun" w:cs="Times New Roman"/>
          <w:b/>
          <w:bCs/>
          <w:color w:val="000000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color w:val="000000"/>
          <w:sz w:val="28"/>
          <w:szCs w:val="24"/>
        </w:rPr>
        <w:t>小海把节目的票放在哪里</w:t>
      </w:r>
      <w:r>
        <w:rPr>
          <w:rFonts w:hint="eastAsia" w:ascii="SimSun" w:hAnsi="SimSun" w:eastAsia="SimSun"/>
          <w:color w:val="000000"/>
          <w:sz w:val="28"/>
          <w:szCs w:val="24"/>
          <w:lang w:eastAsia="zh-CN"/>
        </w:rPr>
        <w:t>？</w:t>
      </w:r>
    </w:p>
    <w:p w14:paraId="3977708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书里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口袋里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书包里 </w:t>
      </w:r>
    </w:p>
    <w:p w14:paraId="40205D73">
      <w:pPr>
        <w:spacing w:beforeLines="0" w:after="131" w:afterLines="0"/>
        <w:jc w:val="left"/>
        <w:rPr>
          <w:rFonts w:hint="default" w:ascii="Times New Roman" w:hAnsi="Times New Roman" w:eastAsia="Times New Roman"/>
          <w:color w:val="000000"/>
          <w:sz w:val="28"/>
          <w:szCs w:val="24"/>
        </w:rPr>
      </w:pP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8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eastAsia" w:ascii="SimSun" w:hAnsi="SimSun" w:eastAsia="SimSun"/>
          <w:color w:val="000000"/>
          <w:sz w:val="28"/>
          <w:szCs w:val="24"/>
        </w:rPr>
        <w:t>小海为什么无法还票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? </w:t>
      </w:r>
    </w:p>
    <w:p w14:paraId="51C1F33B">
      <w:pPr>
        <w:spacing w:beforeLines="0" w:after="131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忘了把票放在哪儿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图书馆的人员拒绝他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图书馆不开门 </w:t>
      </w:r>
    </w:p>
    <w:p w14:paraId="4811330B">
      <w:pPr>
        <w:spacing w:beforeLines="0" w:after="131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9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小海为什么不能跟小丽联系？ </w:t>
      </w:r>
    </w:p>
    <w:p w14:paraId="1ABB8A0B">
      <w:pPr>
        <w:spacing w:beforeLines="0" w:after="131" w:afterLines="0"/>
        <w:jc w:val="left"/>
        <w:rPr>
          <w:rFonts w:hint="default" w:ascii="Times New Roman" w:hAnsi="Times New Roman" w:eastAsia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小丽没有手机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小丽没接电话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      </w:t>
      </w: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小海的手机没电了 </w:t>
      </w:r>
    </w:p>
    <w:p w14:paraId="637586F9">
      <w:pPr>
        <w:spacing w:beforeLines="0" w:after="134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>1</w:t>
      </w:r>
      <w:r>
        <w:rPr>
          <w:rFonts w:hint="eastAsia" w:ascii="Times New Roman" w:hAnsi="Times New Roman"/>
          <w:b/>
          <w:color w:val="000000"/>
          <w:sz w:val="28"/>
          <w:szCs w:val="24"/>
          <w:lang w:val="en-US" w:eastAsia="zh-CN"/>
        </w:rPr>
        <w:t>0</w:t>
      </w: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.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小海的女朋友为什么差点儿和他吹了？ </w:t>
      </w:r>
    </w:p>
    <w:p w14:paraId="1C31AF0C">
      <w:pPr>
        <w:spacing w:beforeLines="0" w:after="134" w:afterLines="0"/>
        <w:jc w:val="left"/>
        <w:rPr>
          <w:rFonts w:hint="eastAsia"/>
          <w:color w:val="000000"/>
          <w:sz w:val="28"/>
          <w:szCs w:val="24"/>
          <w:lang w:val="en-US" w:eastAsia="zh-CN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A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因为他失去了票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 </w:t>
      </w:r>
    </w:p>
    <w:p w14:paraId="5D68B0C2">
      <w:pPr>
        <w:spacing w:beforeLines="0" w:after="134" w:afterLines="0"/>
        <w:jc w:val="left"/>
        <w:rPr>
          <w:rFonts w:hint="eastAsia"/>
          <w:color w:val="000000"/>
          <w:sz w:val="28"/>
          <w:szCs w:val="24"/>
          <w:lang w:val="en-US" w:eastAsia="zh-CN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因为他把票送给朋友了 </w:t>
      </w:r>
      <w:r>
        <w:rPr>
          <w:rFonts w:hint="eastAsia"/>
          <w:color w:val="000000"/>
          <w:sz w:val="28"/>
          <w:szCs w:val="24"/>
          <w:lang w:val="en-US" w:eastAsia="zh-CN"/>
        </w:rPr>
        <w:t xml:space="preserve"> </w:t>
      </w:r>
    </w:p>
    <w:p w14:paraId="1F9D385B">
      <w:pPr>
        <w:spacing w:beforeLines="0" w:after="134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  <w:r>
        <w:rPr>
          <w:rFonts w:hint="eastAsia" w:ascii="Times New Roman" w:hAnsi="Times New Roman"/>
          <w:color w:val="000000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) 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因为他把票放在一本书里 </w:t>
      </w:r>
    </w:p>
    <w:p w14:paraId="45BC05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both"/>
        <w:textAlignment w:val="auto"/>
        <w:rPr>
          <w:rFonts w:hint="default" w:ascii="Times New Roman" w:hAnsi="Times New Roman" w:eastAsia="Times New Roman" w:cs="Times New Roman"/>
          <w:b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sz w:val="24"/>
          <w:szCs w:val="24"/>
        </w:rPr>
        <w:t>Прочитайте текст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, </w:t>
      </w:r>
      <w:r>
        <w:rPr>
          <w:rFonts w:hint="default" w:ascii="Times New Roman" w:hAnsi="Times New Roman" w:eastAsia="TimesNewRomanPS-BoldMT" w:cs="Times New Roman"/>
          <w:b/>
          <w:sz w:val="24"/>
          <w:szCs w:val="24"/>
        </w:rPr>
        <w:t>определите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, </w:t>
      </w:r>
      <w:r>
        <w:rPr>
          <w:rFonts w:hint="default" w:ascii="Times New Roman" w:hAnsi="Times New Roman" w:eastAsia="TimesNewRomanPS-BoldMT" w:cs="Times New Roman"/>
          <w:b/>
          <w:sz w:val="24"/>
          <w:szCs w:val="24"/>
        </w:rPr>
        <w:t xml:space="preserve">верны 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( 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对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) </w:t>
      </w:r>
      <w:r>
        <w:rPr>
          <w:rFonts w:hint="default" w:ascii="Times New Roman" w:hAnsi="Times New Roman" w:eastAsia="TimesNewRomanPS-BoldMT" w:cs="Times New Roman"/>
          <w:b/>
          <w:sz w:val="24"/>
          <w:szCs w:val="24"/>
        </w:rPr>
        <w:t xml:space="preserve">или нет 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( 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不对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) </w:t>
      </w:r>
      <w:r>
        <w:rPr>
          <w:rFonts w:hint="default" w:ascii="Times New Roman" w:hAnsi="Times New Roman" w:eastAsia="TimesNewRomanPS-BoldMT" w:cs="Times New Roman"/>
          <w:b/>
          <w:sz w:val="24"/>
          <w:szCs w:val="24"/>
        </w:rPr>
        <w:t>следующие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TimesNewRomanPS-BoldMT" w:cs="Times New Roman"/>
          <w:b/>
          <w:sz w:val="24"/>
          <w:szCs w:val="24"/>
        </w:rPr>
        <w:t>утверждения, или в тексте нет об этом информации (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没说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) (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11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–1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):</w:t>
      </w:r>
    </w:p>
    <w:p w14:paraId="78C7602F">
      <w:pPr>
        <w:spacing w:beforeLines="0" w:afterLines="0"/>
        <w:ind w:firstLine="560" w:firstLineChars="20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我十岁的时候，父亲对我说：“你已经会说西班牙语了，你的英语也还</w:t>
      </w:r>
    </w:p>
    <w:p w14:paraId="2604DD03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可以，你必须再学习一种语言”。朋友们都说：“学习法语或者德语吧”。可</w:t>
      </w:r>
    </w:p>
    <w:p w14:paraId="1AEFE5B5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是我想，在我们国家会说德语和法语的人不少。我想学一种在世界上有很多人</w:t>
      </w:r>
    </w:p>
    <w:p w14:paraId="2CEDACCC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说，但大部分哥伦比亚</w:t>
      </w:r>
      <w:r>
        <w:rPr>
          <w:rStyle w:val="15"/>
          <w:rFonts w:hint="eastAsia" w:ascii="SimSun" w:hAnsi="SimSun" w:eastAsia="SimSun"/>
          <w:sz w:val="28"/>
          <w:szCs w:val="24"/>
        </w:rPr>
        <w:footnoteReference w:id="0"/>
      </w:r>
      <w:r>
        <w:rPr>
          <w:rFonts w:hint="eastAsia" w:ascii="SimSun" w:hAnsi="SimSun" w:eastAsia="SimSun"/>
          <w:sz w:val="28"/>
          <w:szCs w:val="24"/>
        </w:rPr>
        <w:t>人又不会说的语言。最后，我决定学习汉语。</w:t>
      </w:r>
    </w:p>
    <w:p w14:paraId="3D48F188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但是那时，我对中国的历史、文化等等一无所知。我打开电脑，上了许</w:t>
      </w:r>
    </w:p>
    <w:p w14:paraId="068E1648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多关于中国和汉语的网站，发了很多电子邮件，可是几天过去了，我一封回信</w:t>
      </w:r>
    </w:p>
    <w:p w14:paraId="4F20D4AE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也没有收到，这让我特别失望。一个星期过去了，我渐渐忘了学习汉语这件</w:t>
      </w:r>
    </w:p>
    <w:p w14:paraId="4745DCB3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事。</w:t>
      </w:r>
    </w:p>
    <w:p w14:paraId="10AE8B71">
      <w:pPr>
        <w:spacing w:beforeLines="0" w:afterLines="0"/>
        <w:ind w:firstLine="560" w:firstLineChars="20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一个月后，我收到了一封从中国寄来的信。我连忙打开，发现信是一个</w:t>
      </w:r>
    </w:p>
    <w:p w14:paraId="2E58819F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中国姑娘写的。她用英文写道：“你好！我和你还不认识，但我知道你打算学</w:t>
      </w:r>
    </w:p>
    <w:p w14:paraId="3D6B4C93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汉语，相信你会很努力地学习。在信的下面，你可以看到两个汉字（“哭”字</w:t>
      </w:r>
    </w:p>
    <w:p w14:paraId="0CBE8C61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和“笑”字），如果你能猜出哪个表示难过，哪个表示高兴，你就一定可以学</w:t>
      </w:r>
    </w:p>
    <w:p w14:paraId="6FC1F8E7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好汉语。信的背面有这个问题的答案”。我猜了一下，觉得表示难过的字应该</w:t>
      </w:r>
    </w:p>
    <w:p w14:paraId="30984C8F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是“哭”，因为它有眼睛和泪水。翻到背面，哈！我猜对了。这件事让我爱上</w:t>
      </w:r>
    </w:p>
    <w:p w14:paraId="4B235192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了汉语。</w:t>
      </w:r>
    </w:p>
    <w:p w14:paraId="4DBD1545">
      <w:pPr>
        <w:spacing w:beforeLines="0" w:afterLines="0"/>
        <w:ind w:firstLine="560" w:firstLineChars="20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到现在，八年过去了。我希望，等我会说一口流利汉语的时候，能见到</w:t>
      </w:r>
    </w:p>
    <w:p w14:paraId="776D134D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那位姑娘，并和她成为朋友。我要告诉她：“谢谢，是你改变了我的生活”。</w:t>
      </w:r>
    </w:p>
    <w:p w14:paraId="45A8653E">
      <w:pPr>
        <w:spacing w:beforeLines="0" w:afterLines="0"/>
        <w:jc w:val="both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Times New Roman" w:hAnsi="Times New Roman"/>
          <w:b/>
          <w:sz w:val="28"/>
          <w:szCs w:val="24"/>
          <w:lang w:val="en-US" w:eastAsia="zh-CN"/>
        </w:rPr>
        <w:t>11</w:t>
      </w:r>
      <w:r>
        <w:rPr>
          <w:rFonts w:hint="default" w:ascii="Times New Roman" w:hAnsi="Times New Roman" w:eastAsia="Times New Roman"/>
          <w:b/>
          <w:sz w:val="28"/>
          <w:szCs w:val="24"/>
        </w:rPr>
        <w:t xml:space="preserve">. </w:t>
      </w:r>
      <w:r>
        <w:rPr>
          <w:rFonts w:hint="eastAsia" w:ascii="SimSun" w:hAnsi="SimSun" w:eastAsia="SimSun"/>
          <w:sz w:val="28"/>
          <w:szCs w:val="24"/>
        </w:rPr>
        <w:t>“我”</w:t>
      </w:r>
      <w:r>
        <w:rPr>
          <w:rFonts w:hint="default" w:ascii="Times New Roman" w:hAnsi="Times New Roman" w:eastAsia="Times New Roman"/>
          <w:sz w:val="28"/>
          <w:szCs w:val="24"/>
        </w:rPr>
        <w:t xml:space="preserve">10 </w:t>
      </w:r>
      <w:r>
        <w:rPr>
          <w:rFonts w:hint="eastAsia" w:ascii="SimSun" w:hAnsi="SimSun" w:eastAsia="SimSun"/>
          <w:sz w:val="28"/>
          <w:szCs w:val="24"/>
        </w:rPr>
        <w:t>岁的时候，“我”</w:t>
      </w:r>
      <w:r>
        <w:rPr>
          <w:rFonts w:hint="eastAsia"/>
          <w:sz w:val="28"/>
          <w:szCs w:val="24"/>
          <w:lang w:val="en-US" w:eastAsia="zh-CN"/>
        </w:rPr>
        <w:t>决定</w:t>
      </w:r>
      <w:r>
        <w:rPr>
          <w:rFonts w:hint="eastAsia" w:ascii="SimSun" w:hAnsi="SimSun" w:eastAsia="SimSun"/>
          <w:sz w:val="28"/>
          <w:szCs w:val="24"/>
        </w:rPr>
        <w:t>学习汉语。</w:t>
      </w:r>
    </w:p>
    <w:p w14:paraId="093782EB">
      <w:pPr>
        <w:spacing w:beforeLines="0" w:after="134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A)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对</w:t>
      </w:r>
      <w:r>
        <w:rPr>
          <w:rFonts w:hint="eastAsia"/>
          <w:sz w:val="28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B)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 xml:space="preserve">  </w:t>
      </w:r>
      <w:r>
        <w:rPr>
          <w:rFonts w:hint="eastAsia" w:ascii="SimSun" w:hAnsi="SimSun" w:eastAsia="SimSun"/>
          <w:sz w:val="28"/>
          <w:szCs w:val="24"/>
        </w:rPr>
        <w:t>不对</w:t>
      </w:r>
      <w:r>
        <w:rPr>
          <w:rFonts w:hint="eastAsia"/>
          <w:sz w:val="28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C)</w:t>
      </w:r>
      <w:r>
        <w:rPr>
          <w:rFonts w:hint="eastAsia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没说</w:t>
      </w:r>
    </w:p>
    <w:p w14:paraId="027FDE7A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Times New Roman" w:hAnsi="Times New Roman"/>
          <w:b/>
          <w:sz w:val="28"/>
          <w:szCs w:val="24"/>
          <w:lang w:val="en-US" w:eastAsia="zh-CN"/>
        </w:rPr>
        <w:t>12</w:t>
      </w:r>
      <w:r>
        <w:rPr>
          <w:rFonts w:hint="default" w:ascii="Times New Roman" w:hAnsi="Times New Roman" w:eastAsia="Times New Roman"/>
          <w:b/>
          <w:sz w:val="28"/>
          <w:szCs w:val="24"/>
        </w:rPr>
        <w:t xml:space="preserve">. </w:t>
      </w:r>
      <w:r>
        <w:rPr>
          <w:rFonts w:hint="eastAsia" w:ascii="SimSun" w:hAnsi="SimSun" w:eastAsia="SimSun"/>
          <w:sz w:val="28"/>
          <w:szCs w:val="24"/>
        </w:rPr>
        <w:t>“我”收到了一个中国姑娘写来的电子邮件，就爱上了汉语。</w:t>
      </w:r>
    </w:p>
    <w:p w14:paraId="798B187E">
      <w:pPr>
        <w:spacing w:beforeLines="0" w:after="134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A)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对</w:t>
      </w:r>
      <w:r>
        <w:rPr>
          <w:rFonts w:hint="eastAsia"/>
          <w:sz w:val="28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B)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 xml:space="preserve">  </w:t>
      </w:r>
      <w:r>
        <w:rPr>
          <w:rFonts w:hint="eastAsia" w:ascii="SimSun" w:hAnsi="SimSun" w:eastAsia="SimSun"/>
          <w:sz w:val="28"/>
          <w:szCs w:val="24"/>
        </w:rPr>
        <w:t>不对</w:t>
      </w:r>
      <w:r>
        <w:rPr>
          <w:rFonts w:hint="eastAsia"/>
          <w:sz w:val="28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C)</w:t>
      </w:r>
      <w:r>
        <w:rPr>
          <w:rFonts w:hint="eastAsia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没说</w:t>
      </w:r>
    </w:p>
    <w:p w14:paraId="3B8FAAAC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Times New Roman" w:hAnsi="Times New Roman"/>
          <w:b/>
          <w:sz w:val="28"/>
          <w:szCs w:val="24"/>
          <w:lang w:val="en-US" w:eastAsia="zh-CN"/>
        </w:rPr>
        <w:t>13</w:t>
      </w:r>
      <w:r>
        <w:rPr>
          <w:rFonts w:hint="default" w:ascii="Times New Roman" w:hAnsi="Times New Roman" w:eastAsia="Times New Roman"/>
          <w:b/>
          <w:sz w:val="28"/>
          <w:szCs w:val="24"/>
        </w:rPr>
        <w:t xml:space="preserve">. </w:t>
      </w:r>
      <w:r>
        <w:rPr>
          <w:rFonts w:hint="eastAsia" w:ascii="SimSun" w:hAnsi="SimSun" w:eastAsia="SimSun"/>
          <w:sz w:val="28"/>
          <w:szCs w:val="24"/>
        </w:rPr>
        <w:t>朋友不愿意“我”学习汉语。</w:t>
      </w:r>
    </w:p>
    <w:p w14:paraId="242F6A5D">
      <w:pPr>
        <w:spacing w:beforeLines="0" w:after="134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A)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对</w:t>
      </w:r>
      <w:r>
        <w:rPr>
          <w:rFonts w:hint="eastAsia"/>
          <w:sz w:val="28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B)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 xml:space="preserve">  </w:t>
      </w:r>
      <w:r>
        <w:rPr>
          <w:rFonts w:hint="eastAsia" w:ascii="SimSun" w:hAnsi="SimSun" w:eastAsia="SimSun"/>
          <w:sz w:val="28"/>
          <w:szCs w:val="24"/>
        </w:rPr>
        <w:t>不对</w:t>
      </w:r>
      <w:r>
        <w:rPr>
          <w:rFonts w:hint="eastAsia"/>
          <w:sz w:val="28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C)</w:t>
      </w:r>
      <w:r>
        <w:rPr>
          <w:rFonts w:hint="eastAsia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没说</w:t>
      </w:r>
    </w:p>
    <w:p w14:paraId="447C252B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Times New Roman" w:hAnsi="Times New Roman"/>
          <w:b/>
          <w:sz w:val="28"/>
          <w:szCs w:val="24"/>
          <w:lang w:val="en-US" w:eastAsia="zh-CN"/>
        </w:rPr>
        <w:t>14</w:t>
      </w:r>
      <w:r>
        <w:rPr>
          <w:rFonts w:hint="default" w:ascii="Times New Roman" w:hAnsi="Times New Roman" w:eastAsia="Times New Roman"/>
          <w:b/>
          <w:sz w:val="28"/>
          <w:szCs w:val="24"/>
        </w:rPr>
        <w:t xml:space="preserve">. </w:t>
      </w:r>
      <w:r>
        <w:rPr>
          <w:rFonts w:hint="eastAsia" w:ascii="SimSun" w:hAnsi="SimSun" w:eastAsia="SimSun"/>
          <w:sz w:val="28"/>
          <w:szCs w:val="24"/>
        </w:rPr>
        <w:t>现在“我”的汉语说得流利。</w:t>
      </w:r>
    </w:p>
    <w:p w14:paraId="1A2F31F9">
      <w:pPr>
        <w:spacing w:beforeLines="0" w:after="134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A)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对</w:t>
      </w:r>
      <w:r>
        <w:rPr>
          <w:rFonts w:hint="eastAsia"/>
          <w:sz w:val="28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B)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 xml:space="preserve">  </w:t>
      </w:r>
      <w:r>
        <w:rPr>
          <w:rFonts w:hint="eastAsia" w:ascii="SimSun" w:hAnsi="SimSun" w:eastAsia="SimSun"/>
          <w:sz w:val="28"/>
          <w:szCs w:val="24"/>
        </w:rPr>
        <w:t>不对</w:t>
      </w:r>
      <w:r>
        <w:rPr>
          <w:rFonts w:hint="eastAsia"/>
          <w:sz w:val="28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C)</w:t>
      </w:r>
      <w:r>
        <w:rPr>
          <w:rFonts w:hint="eastAsia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没说</w:t>
      </w:r>
    </w:p>
    <w:p w14:paraId="6C1A4F04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b/>
          <w:sz w:val="28"/>
          <w:szCs w:val="24"/>
        </w:rPr>
        <w:t>1</w:t>
      </w:r>
      <w:r>
        <w:rPr>
          <w:rFonts w:hint="eastAsia" w:ascii="Times New Roman" w:hAnsi="Times New Roman"/>
          <w:b/>
          <w:sz w:val="28"/>
          <w:szCs w:val="24"/>
          <w:lang w:val="en-US" w:eastAsia="zh-CN"/>
        </w:rPr>
        <w:t>5</w:t>
      </w:r>
      <w:r>
        <w:rPr>
          <w:rFonts w:hint="default" w:ascii="Times New Roman" w:hAnsi="Times New Roman" w:eastAsia="Times New Roman"/>
          <w:b/>
          <w:sz w:val="28"/>
          <w:szCs w:val="24"/>
        </w:rPr>
        <w:t xml:space="preserve">. </w:t>
      </w:r>
      <w:r>
        <w:rPr>
          <w:rFonts w:hint="eastAsia" w:ascii="SimSun" w:hAnsi="SimSun" w:eastAsia="SimSun"/>
          <w:sz w:val="28"/>
          <w:szCs w:val="24"/>
        </w:rPr>
        <w:t>“我”和那位姑娘成了好朋友。</w:t>
      </w:r>
    </w:p>
    <w:p w14:paraId="3E95085F">
      <w:pPr>
        <w:spacing w:beforeLines="0" w:after="134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A)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对</w:t>
      </w:r>
      <w:r>
        <w:rPr>
          <w:rFonts w:hint="eastAsia"/>
          <w:sz w:val="28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B)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 xml:space="preserve">  </w:t>
      </w:r>
      <w:r>
        <w:rPr>
          <w:rFonts w:hint="eastAsia" w:ascii="SimSun" w:hAnsi="SimSun" w:eastAsia="SimSun"/>
          <w:sz w:val="28"/>
          <w:szCs w:val="24"/>
        </w:rPr>
        <w:t>不对</w:t>
      </w:r>
      <w:r>
        <w:rPr>
          <w:rFonts w:hint="eastAsia"/>
          <w:sz w:val="28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C)</w:t>
      </w:r>
      <w:r>
        <w:rPr>
          <w:rFonts w:hint="eastAsia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没说</w:t>
      </w:r>
    </w:p>
    <w:p w14:paraId="66CD1528">
      <w:pPr>
        <w:spacing w:beforeLines="0" w:afterLines="0"/>
        <w:jc w:val="left"/>
        <w:rPr>
          <w:rFonts w:hint="default" w:ascii="Times New Roman" w:hAnsi="Times New Roman" w:eastAsia="Times New Roman" w:cs="Times New Roman"/>
          <w:b/>
          <w:sz w:val="24"/>
          <w:szCs w:val="22"/>
        </w:rPr>
      </w:pPr>
      <w:r>
        <w:rPr>
          <w:rFonts w:hint="default" w:ascii="Times New Roman" w:hAnsi="Times New Roman" w:eastAsia="TimesNewRomanPS-BoldMT" w:cs="Times New Roman"/>
          <w:b/>
          <w:sz w:val="24"/>
          <w:szCs w:val="22"/>
        </w:rPr>
        <w:t xml:space="preserve">Выберите подходящие глаголы и заполните пропуски </w:t>
      </w:r>
      <w:r>
        <w:rPr>
          <w:rFonts w:hint="default" w:ascii="Times New Roman" w:hAnsi="Times New Roman" w:eastAsia="TimesNewRomanPS-BoldMT" w:cs="Times New Roman"/>
          <w:b/>
          <w:sz w:val="24"/>
          <w:szCs w:val="22"/>
          <w:lang w:val="ru-RU"/>
        </w:rPr>
        <w:t>в</w:t>
      </w:r>
      <w:r>
        <w:rPr>
          <w:rFonts w:hint="default" w:ascii="Times New Roman" w:hAnsi="Times New Roman" w:eastAsia="TimesNewRomanPS-BoldMT" w:cs="Times New Roman"/>
          <w:b/>
          <w:sz w:val="24"/>
          <w:szCs w:val="22"/>
          <w:lang w:val="ru-RU"/>
        </w:rPr>
        <w:t xml:space="preserve"> предложениях </w:t>
      </w:r>
      <w:r>
        <w:rPr>
          <w:rFonts w:hint="default" w:ascii="Times New Roman" w:hAnsi="Times New Roman" w:eastAsia="TimesNewRomanPS-BoldMT" w:cs="Times New Roman"/>
          <w:b/>
          <w:sz w:val="24"/>
          <w:szCs w:val="22"/>
        </w:rPr>
        <w:t>(1</w:t>
      </w:r>
      <w:r>
        <w:rPr>
          <w:rFonts w:hint="default" w:ascii="Times New Roman" w:hAnsi="Times New Roman" w:eastAsia="TimesNewRomanPS-BoldMT" w:cs="Times New Roman"/>
          <w:b/>
          <w:sz w:val="24"/>
          <w:szCs w:val="22"/>
          <w:lang w:val="ru-RU"/>
        </w:rPr>
        <w:t>6</w:t>
      </w:r>
      <w:r>
        <w:rPr>
          <w:rFonts w:hint="default" w:ascii="Times New Roman" w:hAnsi="Times New Roman" w:eastAsia="Times New Roman" w:cs="Times New Roman"/>
          <w:b/>
          <w:sz w:val="24"/>
          <w:szCs w:val="22"/>
        </w:rPr>
        <w:t>–1</w:t>
      </w:r>
      <w:r>
        <w:rPr>
          <w:rFonts w:hint="default" w:ascii="Times New Roman" w:hAnsi="Times New Roman" w:eastAsia="Times New Roman" w:cs="Times New Roman"/>
          <w:b/>
          <w:sz w:val="24"/>
          <w:szCs w:val="22"/>
          <w:lang w:val="ru-RU"/>
        </w:rPr>
        <w:t>7</w:t>
      </w:r>
      <w:r>
        <w:rPr>
          <w:rFonts w:hint="default" w:ascii="Times New Roman" w:hAnsi="Times New Roman" w:eastAsia="Times New Roman" w:cs="Times New Roman"/>
          <w:b/>
          <w:sz w:val="24"/>
          <w:szCs w:val="22"/>
        </w:rPr>
        <w:t>):</w:t>
      </w:r>
    </w:p>
    <w:p w14:paraId="6FE7CAA7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b/>
          <w:sz w:val="28"/>
          <w:szCs w:val="24"/>
        </w:rPr>
        <w:t>1</w:t>
      </w:r>
      <w:r>
        <w:rPr>
          <w:rFonts w:hint="default" w:ascii="Times New Roman" w:hAnsi="Times New Roman" w:eastAsia="Times New Roman"/>
          <w:b/>
          <w:sz w:val="28"/>
          <w:szCs w:val="24"/>
          <w:lang w:val="ru-RU"/>
        </w:rPr>
        <w:t>6</w:t>
      </w:r>
      <w:r>
        <w:rPr>
          <w:rFonts w:hint="default" w:ascii="Times New Roman" w:hAnsi="Times New Roman" w:eastAsia="Times New Roman"/>
          <w:b/>
          <w:sz w:val="28"/>
          <w:szCs w:val="24"/>
        </w:rPr>
        <w:t xml:space="preserve">. </w:t>
      </w:r>
      <w:r>
        <w:rPr>
          <w:rFonts w:hint="eastAsia" w:ascii="SimSun" w:hAnsi="SimSun" w:eastAsia="SimSun"/>
          <w:sz w:val="28"/>
          <w:szCs w:val="24"/>
        </w:rPr>
        <w:t>这辆车人太多，⋯.了。</w:t>
      </w:r>
    </w:p>
    <w:p w14:paraId="246F1B24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</w:rPr>
        <w:t>A</w:t>
      </w:r>
      <w:r>
        <w:rPr>
          <w:rFonts w:hint="default" w:ascii="Times New Roman" w:hAnsi="Times New Roman" w:eastAsia="Times New Roman"/>
          <w:sz w:val="28"/>
          <w:szCs w:val="24"/>
          <w:lang w:val="ru-RU"/>
        </w:rPr>
        <w:t>)</w:t>
      </w:r>
      <w:r>
        <w:rPr>
          <w:rFonts w:hint="default" w:ascii="Times New Roman" w:hAnsi="Times New Roman" w:eastAsia="Times New Roman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买不起</w:t>
      </w:r>
      <w:r>
        <w:rPr>
          <w:rFonts w:hint="default"/>
          <w:sz w:val="28"/>
          <w:szCs w:val="24"/>
          <w:lang w:val="ru-RU"/>
        </w:rPr>
        <w:t xml:space="preserve">     </w:t>
      </w:r>
      <w:r>
        <w:rPr>
          <w:rFonts w:hint="default" w:ascii="Times New Roman" w:hAnsi="Times New Roman" w:eastAsia="Times New Roman"/>
          <w:sz w:val="28"/>
          <w:szCs w:val="24"/>
        </w:rPr>
        <w:t>B</w:t>
      </w:r>
      <w:r>
        <w:rPr>
          <w:rFonts w:hint="default" w:ascii="Times New Roman" w:hAnsi="Times New Roman" w:eastAsia="Times New Roman"/>
          <w:sz w:val="28"/>
          <w:szCs w:val="24"/>
          <w:lang w:val="ru-RU"/>
        </w:rPr>
        <w:t>)</w:t>
      </w:r>
      <w:r>
        <w:rPr>
          <w:rFonts w:hint="default" w:ascii="Times New Roman" w:hAnsi="Times New Roman" w:eastAsia="Times New Roman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上不去</w:t>
      </w:r>
      <w:r>
        <w:rPr>
          <w:rFonts w:hint="default"/>
          <w:sz w:val="28"/>
          <w:szCs w:val="24"/>
          <w:lang w:val="ru-RU"/>
        </w:rPr>
        <w:t xml:space="preserve">     </w:t>
      </w:r>
      <w:r>
        <w:rPr>
          <w:rFonts w:hint="default" w:ascii="Times New Roman" w:hAnsi="Times New Roman" w:eastAsia="Times New Roman"/>
          <w:sz w:val="28"/>
          <w:szCs w:val="24"/>
        </w:rPr>
        <w:t>C</w:t>
      </w:r>
      <w:r>
        <w:rPr>
          <w:rFonts w:hint="default" w:ascii="Times New Roman" w:hAnsi="Times New Roman" w:eastAsia="Times New Roman"/>
          <w:sz w:val="28"/>
          <w:szCs w:val="24"/>
          <w:lang w:val="ru-RU"/>
        </w:rPr>
        <w:t>)</w:t>
      </w:r>
      <w:r>
        <w:rPr>
          <w:rFonts w:hint="default" w:ascii="Times New Roman" w:hAnsi="Times New Roman" w:eastAsia="Times New Roman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找不到</w:t>
      </w:r>
      <w:r>
        <w:rPr>
          <w:rFonts w:hint="default"/>
          <w:sz w:val="28"/>
          <w:szCs w:val="24"/>
          <w:lang w:val="ru-RU"/>
        </w:rPr>
        <w:t xml:space="preserve">    </w:t>
      </w:r>
      <w:r>
        <w:rPr>
          <w:rFonts w:hint="default" w:ascii="Times New Roman" w:hAnsi="Times New Roman" w:eastAsia="Times New Roman"/>
          <w:sz w:val="28"/>
          <w:szCs w:val="24"/>
        </w:rPr>
        <w:t>D</w:t>
      </w:r>
      <w:r>
        <w:rPr>
          <w:rFonts w:hint="default" w:ascii="Times New Roman" w:hAnsi="Times New Roman" w:eastAsia="Times New Roman"/>
          <w:sz w:val="28"/>
          <w:szCs w:val="24"/>
          <w:lang w:val="ru-RU"/>
        </w:rPr>
        <w:t>)</w:t>
      </w:r>
      <w:r>
        <w:rPr>
          <w:rFonts w:hint="default" w:ascii="Times New Roman" w:hAnsi="Times New Roman" w:eastAsia="Times New Roman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走不动</w:t>
      </w:r>
    </w:p>
    <w:p w14:paraId="2975ADAA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b/>
          <w:sz w:val="28"/>
          <w:szCs w:val="24"/>
        </w:rPr>
        <w:t>1</w:t>
      </w:r>
      <w:r>
        <w:rPr>
          <w:rFonts w:hint="default" w:ascii="Times New Roman" w:hAnsi="Times New Roman" w:eastAsia="Times New Roman"/>
          <w:b/>
          <w:sz w:val="28"/>
          <w:szCs w:val="24"/>
          <w:lang w:val="ru-RU"/>
        </w:rPr>
        <w:t>7</w:t>
      </w:r>
      <w:r>
        <w:rPr>
          <w:rFonts w:hint="default" w:ascii="Times New Roman" w:hAnsi="Times New Roman" w:eastAsia="Times New Roman"/>
          <w:b/>
          <w:sz w:val="28"/>
          <w:szCs w:val="24"/>
        </w:rPr>
        <w:t xml:space="preserve">. </w:t>
      </w:r>
      <w:r>
        <w:rPr>
          <w:rFonts w:hint="eastAsia" w:ascii="SimSun" w:hAnsi="SimSun" w:eastAsia="SimSun"/>
          <w:sz w:val="28"/>
          <w:szCs w:val="24"/>
        </w:rPr>
        <w:t>他感冒了，今天的运动会可能⋯.。</w:t>
      </w:r>
    </w:p>
    <w:p w14:paraId="4753B58F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 New Roman"/>
          <w:sz w:val="28"/>
          <w:szCs w:val="24"/>
        </w:rPr>
        <w:t>A</w:t>
      </w:r>
      <w:r>
        <w:rPr>
          <w:rFonts w:hint="default" w:ascii="Times New Roman" w:hAnsi="Times New Roman" w:eastAsia="Times New Roman"/>
          <w:sz w:val="28"/>
          <w:szCs w:val="24"/>
          <w:lang w:val="en-US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用不了</w:t>
      </w:r>
      <w:r>
        <w:rPr>
          <w:rFonts w:hint="default"/>
          <w:sz w:val="28"/>
          <w:szCs w:val="24"/>
          <w:lang w:val="ru-RU"/>
        </w:rPr>
        <w:t xml:space="preserve">   </w:t>
      </w:r>
      <w:r>
        <w:rPr>
          <w:rFonts w:hint="default"/>
          <w:sz w:val="28"/>
          <w:szCs w:val="24"/>
          <w:lang w:val="en-US"/>
        </w:rPr>
        <w:t xml:space="preserve">  </w:t>
      </w:r>
      <w:r>
        <w:rPr>
          <w:rFonts w:hint="default" w:ascii="Times New Roman" w:hAnsi="Times New Roman" w:eastAsia="Times New Roman"/>
          <w:sz w:val="28"/>
          <w:szCs w:val="24"/>
        </w:rPr>
        <w:t>B</w:t>
      </w:r>
      <w:r>
        <w:rPr>
          <w:rFonts w:hint="default" w:ascii="Times New Roman" w:hAnsi="Times New Roman" w:eastAsia="Times New Roman"/>
          <w:sz w:val="28"/>
          <w:szCs w:val="24"/>
          <w:lang w:val="en-US"/>
        </w:rPr>
        <w:t>)</w:t>
      </w:r>
      <w:r>
        <w:rPr>
          <w:rFonts w:hint="default" w:ascii="Times New Roman" w:hAnsi="Times New Roman" w:eastAsia="Times New Roman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修不了</w:t>
      </w:r>
      <w:r>
        <w:rPr>
          <w:rFonts w:hint="default"/>
          <w:sz w:val="28"/>
          <w:szCs w:val="24"/>
          <w:lang w:val="ru-RU"/>
        </w:rPr>
        <w:t xml:space="preserve">   </w:t>
      </w:r>
      <w:r>
        <w:rPr>
          <w:rFonts w:hint="default"/>
          <w:sz w:val="28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8"/>
          <w:szCs w:val="24"/>
        </w:rPr>
        <w:t>C</w:t>
      </w:r>
      <w:r>
        <w:rPr>
          <w:rFonts w:hint="default" w:ascii="Times New Roman" w:hAnsi="Times New Roman" w:eastAsia="Times New Roman"/>
          <w:sz w:val="28"/>
          <w:szCs w:val="24"/>
          <w:lang w:val="en-US"/>
        </w:rPr>
        <w:t>)</w:t>
      </w:r>
      <w:r>
        <w:rPr>
          <w:rFonts w:hint="default" w:ascii="Times New Roman" w:hAnsi="Times New Roman" w:eastAsia="Times New Roman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参加不了</w:t>
      </w:r>
      <w:r>
        <w:rPr>
          <w:rFonts w:hint="default"/>
          <w:sz w:val="28"/>
          <w:szCs w:val="24"/>
          <w:lang w:val="ru-RU"/>
        </w:rPr>
        <w:t xml:space="preserve">   </w:t>
      </w:r>
      <w:r>
        <w:rPr>
          <w:rFonts w:hint="default" w:ascii="Times New Roman" w:hAnsi="Times New Roman" w:eastAsia="Times New Roman"/>
          <w:sz w:val="28"/>
          <w:szCs w:val="24"/>
        </w:rPr>
        <w:t>D</w:t>
      </w:r>
      <w:r>
        <w:rPr>
          <w:rFonts w:hint="default" w:ascii="Times New Roman" w:hAnsi="Times New Roman" w:eastAsia="Times New Roman"/>
          <w:sz w:val="28"/>
          <w:szCs w:val="24"/>
          <w:lang w:val="en-US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参加得了</w:t>
      </w:r>
    </w:p>
    <w:p w14:paraId="692CF86F">
      <w:pPr>
        <w:spacing w:beforeLines="0" w:afterLines="0"/>
        <w:jc w:val="left"/>
        <w:rPr>
          <w:rFonts w:hint="default" w:ascii="Times New Roman" w:hAnsi="Times New Roman" w:eastAsia="TimesNewRomanPSMT" w:cs="Times New Roman"/>
          <w:b/>
          <w:bCs/>
          <w:sz w:val="24"/>
          <w:szCs w:val="22"/>
        </w:rPr>
      </w:pP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</w:rPr>
        <w:t xml:space="preserve">Выберите правильный вариант перевода данного числа 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</w:rPr>
        <w:t>(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  <w:lang w:val="en-US"/>
        </w:rPr>
        <w:t>18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</w:rPr>
        <w:t>):</w:t>
      </w:r>
    </w:p>
    <w:p w14:paraId="0C2799C3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NewRomanPS-BoldMT" w:cs="Times New Roman"/>
          <w:b/>
          <w:sz w:val="28"/>
          <w:szCs w:val="24"/>
          <w:lang w:val="en-US"/>
        </w:rPr>
        <w:t>18.</w:t>
      </w:r>
      <w:r>
        <w:rPr>
          <w:rFonts w:hint="default" w:ascii="TimesNewRomanPS-BoldMT" w:hAnsi="TimesNewRomanPS-BoldMT" w:eastAsia="TimesNewRomanPS-BoldMT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一百零八亿七千五百万</w:t>
      </w:r>
    </w:p>
    <w:p w14:paraId="271A8947">
      <w:pPr>
        <w:spacing w:beforeLines="0" w:afterLines="0"/>
        <w:jc w:val="left"/>
        <w:rPr>
          <w:rFonts w:hint="default" w:ascii="TimesNewRomanPSMT" w:hAnsi="TimesNewRomanPSMT" w:eastAsia="TimesNewRomanPSMT"/>
          <w:sz w:val="28"/>
          <w:szCs w:val="24"/>
          <w:lang w:val="en-US"/>
        </w:rPr>
      </w:pPr>
      <w:r>
        <w:rPr>
          <w:rFonts w:hint="default" w:ascii="TimesNewRomanPSMT" w:hAnsi="TimesNewRomanPSMT" w:eastAsia="TimesNewRomanPSMT"/>
          <w:sz w:val="28"/>
          <w:szCs w:val="24"/>
        </w:rPr>
        <w:t>A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>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10 </w:t>
      </w:r>
      <w:r>
        <w:rPr>
          <w:rFonts w:hint="default" w:ascii="TimesNewRomanPSMT" w:hAnsi="TimesNewRomanPSMT" w:eastAsia="TimesNewRomanPSMT"/>
          <w:sz w:val="28"/>
          <w:szCs w:val="24"/>
        </w:rPr>
        <w:t>млрд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. 875 </w:t>
      </w:r>
      <w:r>
        <w:rPr>
          <w:rFonts w:hint="default" w:ascii="TimesNewRomanPSMT" w:hAnsi="TimesNewRomanPSMT" w:eastAsia="TimesNewRomanPSMT"/>
          <w:sz w:val="28"/>
          <w:szCs w:val="24"/>
        </w:rPr>
        <w:t>млн</w:t>
      </w:r>
      <w:r>
        <w:rPr>
          <w:rFonts w:hint="default" w:ascii="TimesNewRomanPSMT" w:hAnsi="TimesNewRomanPSMT" w:eastAsia="TimesNewRomanPSMT"/>
          <w:sz w:val="28"/>
          <w:szCs w:val="24"/>
        </w:rPr>
        <w:t>.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 xml:space="preserve">                 </w:t>
      </w:r>
      <w:r>
        <w:rPr>
          <w:rFonts w:hint="default" w:ascii="TimesNewRomanPSMT" w:hAnsi="TimesNewRomanPSMT" w:eastAsia="TimesNewRomanPSMT"/>
          <w:sz w:val="28"/>
          <w:szCs w:val="24"/>
        </w:rPr>
        <w:t>C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>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10 млрд. 87 млн. 500 тыс.</w:t>
      </w:r>
    </w:p>
    <w:p w14:paraId="21C4024F">
      <w:pPr>
        <w:spacing w:beforeLines="0" w:afterLines="0"/>
        <w:jc w:val="left"/>
        <w:rPr>
          <w:rFonts w:hint="default" w:ascii="TimesNewRomanPSMT" w:hAnsi="TimesNewRomanPSMT" w:eastAsia="TimesNewRomanPSMT"/>
          <w:sz w:val="28"/>
          <w:szCs w:val="24"/>
        </w:rPr>
      </w:pPr>
      <w:r>
        <w:rPr>
          <w:rFonts w:hint="default" w:ascii="TimesNewRomanPSMT" w:hAnsi="TimesNewRomanPSMT" w:eastAsia="TimesNewRomanPSMT"/>
          <w:sz w:val="28"/>
          <w:szCs w:val="24"/>
        </w:rPr>
        <w:t>B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>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108 </w:t>
      </w:r>
      <w:r>
        <w:rPr>
          <w:rFonts w:hint="default" w:ascii="TimesNewRomanPSMT" w:hAnsi="TimesNewRomanPSMT" w:eastAsia="TimesNewRomanPSMT"/>
          <w:sz w:val="28"/>
          <w:szCs w:val="24"/>
        </w:rPr>
        <w:t>млрд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. 75 </w:t>
      </w:r>
      <w:r>
        <w:rPr>
          <w:rFonts w:hint="default" w:ascii="TimesNewRomanPSMT" w:hAnsi="TimesNewRomanPSMT" w:eastAsia="TimesNewRomanPSMT"/>
          <w:sz w:val="28"/>
          <w:szCs w:val="24"/>
        </w:rPr>
        <w:t>млн</w:t>
      </w:r>
      <w:r>
        <w:rPr>
          <w:rFonts w:hint="default" w:ascii="TimesNewRomanPSMT" w:hAnsi="TimesNewRomanPSMT" w:eastAsia="TimesNewRomanPSMT"/>
          <w:sz w:val="28"/>
          <w:szCs w:val="24"/>
        </w:rPr>
        <w:t>.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 xml:space="preserve">                  </w:t>
      </w:r>
      <w:r>
        <w:rPr>
          <w:rFonts w:hint="default" w:ascii="TimesNewRomanPSMT" w:hAnsi="TimesNewRomanPSMT" w:eastAsia="TimesNewRomanPSMT"/>
          <w:sz w:val="28"/>
          <w:szCs w:val="24"/>
        </w:rPr>
        <w:t>D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>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18 млрд. 750 млн.</w:t>
      </w:r>
    </w:p>
    <w:p w14:paraId="3691C8D9">
      <w:pPr>
        <w:spacing w:beforeLines="0" w:afterLines="0"/>
        <w:jc w:val="left"/>
        <w:rPr>
          <w:rFonts w:hint="default" w:ascii="TimesNewRomanPSMT" w:hAnsi="TimesNewRomanPSMT" w:eastAsia="TimesNewRomanPSMT"/>
          <w:sz w:val="28"/>
          <w:szCs w:val="24"/>
        </w:rPr>
      </w:pP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</w:rPr>
        <w:t xml:space="preserve">Выберите правильную результативную морфему и заполните пропуски 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</w:rPr>
        <w:t>(1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  <w:lang w:val="en-US"/>
        </w:rPr>
        <w:t>9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</w:rPr>
        <w:t>–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  <w:lang w:val="en-US"/>
        </w:rPr>
        <w:t>20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</w:rPr>
        <w:t>):</w:t>
      </w:r>
    </w:p>
    <w:p w14:paraId="2E17D73F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TimesNewRomanPS-BoldMT" w:cs="Times New Roman"/>
          <w:b/>
          <w:sz w:val="28"/>
          <w:szCs w:val="24"/>
          <w:lang w:val="en-US"/>
        </w:rPr>
        <w:t>19.</w:t>
      </w:r>
      <w:r>
        <w:rPr>
          <w:rFonts w:hint="default" w:ascii="Times New Roman" w:hAnsi="Times New Roman" w:eastAsia="TimesNewRomanPS-BoldMT" w:cs="Times New Roman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老师，这些练习题我做</w:t>
      </w:r>
      <w:r>
        <w:rPr>
          <w:rFonts w:hint="default" w:ascii="TimesNewRomanPSMT" w:hAnsi="TimesNewRomanPSMT" w:eastAsia="TimesNewRomanPSMT"/>
          <w:sz w:val="28"/>
          <w:szCs w:val="24"/>
        </w:rPr>
        <w:t>…</w:t>
      </w:r>
      <w:r>
        <w:rPr>
          <w:rFonts w:hint="eastAsia" w:ascii="SimSun" w:hAnsi="SimSun" w:eastAsia="SimSun"/>
          <w:sz w:val="28"/>
          <w:szCs w:val="24"/>
        </w:rPr>
        <w:t>了几道？</w:t>
      </w:r>
    </w:p>
    <w:p w14:paraId="541708E4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NewRomanPSMT" w:hAnsi="TimesNewRomanPSMT" w:eastAsia="TimesNewRomanPSMT"/>
          <w:sz w:val="28"/>
          <w:szCs w:val="24"/>
        </w:rPr>
        <w:t>A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懂</w:t>
      </w:r>
      <w:r>
        <w:rPr>
          <w:rFonts w:hint="default"/>
          <w:sz w:val="28"/>
          <w:szCs w:val="24"/>
          <w:lang w:val="en-US"/>
        </w:rPr>
        <w:t xml:space="preserve">        </w:t>
      </w:r>
      <w:r>
        <w:rPr>
          <w:rFonts w:hint="default" w:ascii="TimesNewRomanPSMT" w:hAnsi="TimesNewRomanPSMT" w:eastAsia="TimesNewRomanPSMT"/>
          <w:sz w:val="28"/>
          <w:szCs w:val="24"/>
        </w:rPr>
        <w:t>B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完</w:t>
      </w:r>
      <w:r>
        <w:rPr>
          <w:rFonts w:hint="default"/>
          <w:sz w:val="28"/>
          <w:szCs w:val="24"/>
          <w:lang w:val="en-US"/>
        </w:rPr>
        <w:t xml:space="preserve">        </w:t>
      </w:r>
      <w:r>
        <w:rPr>
          <w:rFonts w:hint="default" w:ascii="TimesNewRomanPSMT" w:hAnsi="TimesNewRomanPSMT" w:eastAsia="TimesNewRomanPSMT"/>
          <w:sz w:val="28"/>
          <w:szCs w:val="24"/>
        </w:rPr>
        <w:t>C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>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对</w:t>
      </w:r>
      <w:r>
        <w:rPr>
          <w:rFonts w:hint="default"/>
          <w:sz w:val="28"/>
          <w:szCs w:val="24"/>
          <w:lang w:val="en-US"/>
        </w:rPr>
        <w:t xml:space="preserve">        </w:t>
      </w:r>
      <w:r>
        <w:rPr>
          <w:rFonts w:hint="default" w:ascii="TimesNewRomanPSMT" w:hAnsi="TimesNewRomanPSMT" w:eastAsia="TimesNewRomanPSMT"/>
          <w:sz w:val="28"/>
          <w:szCs w:val="24"/>
        </w:rPr>
        <w:t>D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上</w:t>
      </w:r>
    </w:p>
    <w:p w14:paraId="6A38D158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4"/>
          <w:lang w:val="en-US" w:eastAsia="zh-CN"/>
        </w:rPr>
        <w:t>20</w:t>
      </w:r>
      <w:r>
        <w:rPr>
          <w:rFonts w:hint="default" w:ascii="Times New Roman" w:hAnsi="Times New Roman" w:eastAsia="TimesNewRomanPS-BoldMT" w:cs="Times New Roman"/>
          <w:b/>
          <w:sz w:val="28"/>
          <w:szCs w:val="24"/>
        </w:rPr>
        <w:t>.</w:t>
      </w:r>
      <w:r>
        <w:rPr>
          <w:rFonts w:hint="default" w:ascii="TimesNewRomanPS-BoldMT" w:hAnsi="TimesNewRomanPS-BoldMT" w:eastAsia="TimesNewRomanPS-BoldMT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我给你的书你看</w:t>
      </w:r>
      <w:r>
        <w:rPr>
          <w:rFonts w:hint="default" w:ascii="TimesNewRomanPSMT" w:hAnsi="TimesNewRomanPSMT" w:eastAsia="TimesNewRomanPSMT"/>
          <w:sz w:val="28"/>
          <w:szCs w:val="24"/>
        </w:rPr>
        <w:t>…</w:t>
      </w:r>
      <w:r>
        <w:rPr>
          <w:rFonts w:hint="eastAsia" w:ascii="SimSun" w:hAnsi="SimSun" w:eastAsia="SimSun"/>
          <w:sz w:val="28"/>
          <w:szCs w:val="24"/>
        </w:rPr>
        <w:t>了没有？</w:t>
      </w:r>
    </w:p>
    <w:p w14:paraId="271E40D1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NewRomanPSMT" w:hAnsi="TimesNewRomanPSMT" w:eastAsia="TimesNewRomanPSMT"/>
          <w:sz w:val="28"/>
          <w:szCs w:val="24"/>
        </w:rPr>
        <w:t>A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错</w:t>
      </w:r>
      <w:r>
        <w:rPr>
          <w:rFonts w:hint="default"/>
          <w:sz w:val="28"/>
          <w:szCs w:val="24"/>
          <w:lang w:val="en-US"/>
        </w:rPr>
        <w:t xml:space="preserve">        </w:t>
      </w:r>
      <w:r>
        <w:rPr>
          <w:rFonts w:hint="default" w:ascii="TimesNewRomanPSMT" w:hAnsi="TimesNewRomanPSMT" w:eastAsia="TimesNewRomanPSMT"/>
          <w:sz w:val="28"/>
          <w:szCs w:val="24"/>
        </w:rPr>
        <w:t>B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>完</w:t>
      </w:r>
      <w:r>
        <w:rPr>
          <w:rFonts w:hint="default"/>
          <w:sz w:val="28"/>
          <w:szCs w:val="24"/>
          <w:lang w:val="en-US"/>
        </w:rPr>
        <w:t xml:space="preserve">        </w:t>
      </w:r>
      <w:r>
        <w:rPr>
          <w:rFonts w:hint="default" w:ascii="TimesNewRomanPSMT" w:hAnsi="TimesNewRomanPSMT" w:eastAsia="TimesNewRomanPSMT"/>
          <w:sz w:val="28"/>
          <w:szCs w:val="24"/>
        </w:rPr>
        <w:t>C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>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开</w:t>
      </w:r>
      <w:r>
        <w:rPr>
          <w:rFonts w:hint="default"/>
          <w:sz w:val="28"/>
          <w:szCs w:val="24"/>
          <w:lang w:val="en-US"/>
        </w:rPr>
        <w:t xml:space="preserve">        </w:t>
      </w:r>
      <w:r>
        <w:rPr>
          <w:rFonts w:hint="default" w:ascii="TimesNewRomanPSMT" w:hAnsi="TimesNewRomanPSMT" w:eastAsia="TimesNewRomanPSMT"/>
          <w:sz w:val="28"/>
          <w:szCs w:val="24"/>
        </w:rPr>
        <w:t>D</w:t>
      </w:r>
      <w:r>
        <w:rPr>
          <w:rFonts w:hint="default" w:ascii="TimesNewRomanPSMT" w:hAnsi="TimesNewRomanPSMT" w:eastAsia="TimesNewRomanPSMT"/>
          <w:sz w:val="28"/>
          <w:szCs w:val="24"/>
          <w:lang w:val="en-US"/>
        </w:rPr>
        <w:t>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住</w:t>
      </w:r>
    </w:p>
    <w:p w14:paraId="09CB0F6B">
      <w:pPr>
        <w:spacing w:beforeLines="0" w:afterLines="0"/>
        <w:jc w:val="left"/>
        <w:rPr>
          <w:rFonts w:hint="eastAsia" w:ascii="Times New Roman" w:hAnsi="Times New Roman" w:eastAsia="SimSu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TimesNewRomanPSMT" w:cs="Times New Roman"/>
          <w:b/>
          <w:bCs/>
          <w:sz w:val="24"/>
          <w:szCs w:val="24"/>
        </w:rPr>
        <w:t xml:space="preserve">Заполните пропуски соответствующим глагольным суффиксом 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4"/>
        </w:rPr>
        <w:t>(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21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4"/>
        </w:rPr>
        <w:t>–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23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4"/>
        </w:rPr>
        <w:t>)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:</w:t>
      </w:r>
    </w:p>
    <w:p w14:paraId="3202637D">
      <w:pPr>
        <w:numPr>
          <w:numId w:val="0"/>
        </w:numPr>
        <w:spacing w:beforeLines="0" w:afterLines="0"/>
        <w:ind w:firstLine="2800" w:firstLineChars="1000"/>
        <w:jc w:val="left"/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A) 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过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             B)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了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              C) 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>着</w:t>
      </w:r>
    </w:p>
    <w:p w14:paraId="25A395CC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4"/>
          <w:lang w:val="en-US" w:eastAsia="zh-CN"/>
        </w:rPr>
        <w:t>21</w:t>
      </w:r>
      <w:r>
        <w:rPr>
          <w:rFonts w:hint="default" w:ascii="Times New Roman" w:hAnsi="Times New Roman" w:eastAsia="TimesNewRomanPS-BoldMT" w:cs="Times New Roman"/>
          <w:b/>
          <w:sz w:val="28"/>
          <w:szCs w:val="24"/>
        </w:rPr>
        <w:t>.</w:t>
      </w:r>
      <w:r>
        <w:rPr>
          <w:rFonts w:hint="default" w:ascii="TimesNewRomanPS-BoldMT" w:hAnsi="TimesNewRomanPS-BoldMT" w:eastAsia="TimesNewRomanPS-BoldMT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我朋友去邮局寄</w:t>
      </w:r>
      <w:r>
        <w:rPr>
          <w:rFonts w:hint="default" w:ascii="TimesNewRomanPSMT" w:hAnsi="TimesNewRomanPSMT" w:eastAsia="TimesNewRomanPSMT"/>
          <w:sz w:val="28"/>
          <w:szCs w:val="24"/>
        </w:rPr>
        <w:t>…</w:t>
      </w:r>
      <w:r>
        <w:rPr>
          <w:rFonts w:hint="eastAsia" w:ascii="SimSun" w:hAnsi="SimSun" w:eastAsia="SimSun"/>
          <w:sz w:val="28"/>
          <w:szCs w:val="24"/>
        </w:rPr>
        <w:t>一个包裹和一封平信。</w:t>
      </w:r>
    </w:p>
    <w:p w14:paraId="00BB9097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4"/>
          <w:lang w:val="en-US" w:eastAsia="zh-CN"/>
        </w:rPr>
        <w:t>22</w:t>
      </w:r>
      <w:r>
        <w:rPr>
          <w:rFonts w:hint="default" w:ascii="Times New Roman" w:hAnsi="Times New Roman" w:eastAsia="TimesNewRomanPS-BoldMT" w:cs="Times New Roman"/>
          <w:b/>
          <w:sz w:val="28"/>
          <w:szCs w:val="24"/>
        </w:rPr>
        <w:t>.</w:t>
      </w:r>
      <w:r>
        <w:rPr>
          <w:rFonts w:hint="default" w:ascii="TimesNewRomanPS-BoldMT" w:hAnsi="TimesNewRomanPS-BoldMT" w:eastAsia="TimesNewRomanPS-BoldMT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老师拿</w:t>
      </w:r>
      <w:r>
        <w:rPr>
          <w:rFonts w:hint="default" w:ascii="TimesNewRomanPSMT" w:hAnsi="TimesNewRomanPSMT" w:eastAsia="TimesNewRomanPSMT"/>
          <w:sz w:val="28"/>
          <w:szCs w:val="24"/>
        </w:rPr>
        <w:t>…</w:t>
      </w:r>
      <w:r>
        <w:rPr>
          <w:rFonts w:hint="eastAsia" w:ascii="SimSun" w:hAnsi="SimSun" w:eastAsia="SimSun"/>
          <w:sz w:val="28"/>
          <w:szCs w:val="24"/>
        </w:rPr>
        <w:t>画问一年级的学生问题。</w:t>
      </w:r>
    </w:p>
    <w:p w14:paraId="3B9758C9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4"/>
          <w:lang w:val="en-US" w:eastAsia="zh-CN"/>
        </w:rPr>
        <w:t>23</w:t>
      </w:r>
      <w:r>
        <w:rPr>
          <w:rFonts w:hint="default" w:ascii="Times New Roman" w:hAnsi="Times New Roman" w:eastAsia="TimesNewRomanPS-BoldMT" w:cs="Times New Roman"/>
          <w:b/>
          <w:sz w:val="28"/>
          <w:szCs w:val="24"/>
        </w:rPr>
        <w:t>.</w:t>
      </w:r>
      <w:r>
        <w:rPr>
          <w:rFonts w:hint="default" w:ascii="TimesNewRomanPS-BoldMT" w:hAnsi="TimesNewRomanPS-BoldMT" w:eastAsia="TimesNewRomanPS-BoldMT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我们以前在中东工作</w:t>
      </w:r>
      <w:r>
        <w:rPr>
          <w:rFonts w:hint="default" w:ascii="TimesNewRomanPSMT" w:hAnsi="TimesNewRomanPSMT" w:eastAsia="TimesNewRomanPSMT"/>
          <w:sz w:val="28"/>
          <w:szCs w:val="24"/>
        </w:rPr>
        <w:t>…</w:t>
      </w:r>
      <w:r>
        <w:rPr>
          <w:rFonts w:hint="eastAsia" w:ascii="SimSun" w:hAnsi="SimSun" w:eastAsia="SimSun"/>
          <w:sz w:val="28"/>
          <w:szCs w:val="24"/>
        </w:rPr>
        <w:t>一段时间。</w:t>
      </w:r>
    </w:p>
    <w:p w14:paraId="2B636EC4">
      <w:pPr>
        <w:spacing w:beforeLines="0" w:afterLines="0"/>
        <w:jc w:val="left"/>
        <w:rPr>
          <w:rFonts w:hint="eastAsia" w:ascii="Times New Roman" w:hAnsi="Times New Roman" w:eastAsia="SimSun" w:cs="Times New Roman"/>
          <w:b/>
          <w:bCs/>
          <w:sz w:val="24"/>
          <w:szCs w:val="22"/>
          <w:lang w:val="en-US" w:eastAsia="zh-CN"/>
        </w:rPr>
      </w:pP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</w:rPr>
        <w:t xml:space="preserve">Укажите количество черт в иероглифах 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</w:rPr>
        <w:t>(</w:t>
      </w:r>
      <w:r>
        <w:rPr>
          <w:rFonts w:hint="eastAsia" w:ascii="Times New Roman" w:hAnsi="Times New Roman" w:cs="Times New Roman"/>
          <w:b/>
          <w:bCs/>
          <w:sz w:val="24"/>
          <w:szCs w:val="22"/>
          <w:lang w:val="en-US" w:eastAsia="zh-CN"/>
        </w:rPr>
        <w:t>24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</w:rPr>
        <w:t>–</w:t>
      </w:r>
      <w:r>
        <w:rPr>
          <w:rFonts w:hint="eastAsia" w:ascii="Times New Roman" w:hAnsi="Times New Roman" w:cs="Times New Roman"/>
          <w:b/>
          <w:bCs/>
          <w:sz w:val="24"/>
          <w:szCs w:val="22"/>
          <w:lang w:val="en-US" w:eastAsia="zh-CN"/>
        </w:rPr>
        <w:t>25</w:t>
      </w:r>
      <w:r>
        <w:rPr>
          <w:rFonts w:hint="default" w:ascii="Times New Roman" w:hAnsi="Times New Roman" w:eastAsia="TimesNewRomanPSMT" w:cs="Times New Roman"/>
          <w:b/>
          <w:bCs/>
          <w:sz w:val="24"/>
          <w:szCs w:val="22"/>
        </w:rPr>
        <w:t>)</w:t>
      </w:r>
      <w:r>
        <w:rPr>
          <w:rFonts w:hint="eastAsia" w:ascii="Times New Roman" w:hAnsi="Times New Roman" w:cs="Times New Roman"/>
          <w:b/>
          <w:bCs/>
          <w:sz w:val="24"/>
          <w:szCs w:val="22"/>
          <w:lang w:val="en-US" w:eastAsia="zh-CN"/>
        </w:rPr>
        <w:t>:</w:t>
      </w:r>
    </w:p>
    <w:p w14:paraId="3A402BBE">
      <w:pPr>
        <w:spacing w:beforeLines="0" w:afterLines="0"/>
        <w:jc w:val="left"/>
        <w:rPr>
          <w:rFonts w:hint="default" w:ascii="TimesNewRomanPSMT" w:hAnsi="TimesNewRomanPSMT" w:eastAsia="TimesNewRomanPSMT"/>
          <w:sz w:val="28"/>
          <w:szCs w:val="24"/>
        </w:rPr>
      </w:pPr>
      <w:r>
        <w:rPr>
          <w:rFonts w:hint="default" w:ascii="Times New Roman" w:hAnsi="Times New Roman" w:cs="Times New Roman"/>
          <w:b/>
          <w:sz w:val="28"/>
          <w:szCs w:val="24"/>
          <w:lang w:val="en-US" w:eastAsia="zh-CN"/>
        </w:rPr>
        <w:t>24.</w:t>
      </w:r>
      <w:r>
        <w:rPr>
          <w:rFonts w:hint="default" w:ascii="Times New Roman" w:hAnsi="Times New Roman" w:eastAsia="TimesNewRomanPS-BoldMT" w:cs="Times New Roman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60"/>
          <w:szCs w:val="52"/>
        </w:rPr>
        <w:t>嚷</w:t>
      </w:r>
      <w:r>
        <w:rPr>
          <w:rFonts w:hint="eastAsia"/>
          <w:sz w:val="52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A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19 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 xml:space="preserve">      B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20 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 xml:space="preserve">      C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21 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 xml:space="preserve">      D</w:t>
      </w:r>
      <w:r>
        <w:rPr>
          <w:rFonts w:hint="default" w:ascii="TimesNewRomanPSMT" w:hAnsi="TimesNewRomanPSMT" w:eastAsia="TimesNewRomanPSMT"/>
          <w:sz w:val="28"/>
          <w:szCs w:val="24"/>
        </w:rPr>
        <w:t>) 22</w:t>
      </w:r>
    </w:p>
    <w:p w14:paraId="54227DEA">
      <w:pPr>
        <w:spacing w:beforeLines="0" w:afterLines="0"/>
        <w:jc w:val="left"/>
        <w:rPr>
          <w:rFonts w:hint="eastAsia" w:ascii="TimesNewRomanPSMT" w:hAnsi="TimesNewRomanPSMT"/>
          <w:sz w:val="28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sz w:val="28"/>
          <w:szCs w:val="24"/>
          <w:lang w:val="en-US" w:eastAsia="zh-CN"/>
        </w:rPr>
        <w:t>25.</w:t>
      </w:r>
      <w:r>
        <w:rPr>
          <w:rFonts w:hint="default" w:ascii="Times New Roman" w:hAnsi="Times New Roman" w:eastAsia="TimesNewRomanPS-BoldMT" w:cs="Times New Roman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60"/>
          <w:szCs w:val="52"/>
        </w:rPr>
        <w:t>瘦</w:t>
      </w:r>
      <w:r>
        <w:rPr>
          <w:rFonts w:hint="eastAsia"/>
          <w:sz w:val="60"/>
          <w:szCs w:val="5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A</w:t>
      </w:r>
      <w:r>
        <w:rPr>
          <w:rFonts w:hint="default" w:ascii="TimesNewRomanPSMT" w:hAnsi="TimesNewRomanPSMT" w:eastAsia="TimesNewRomanPSMT"/>
          <w:sz w:val="28"/>
          <w:szCs w:val="24"/>
        </w:rPr>
        <w:t>) 1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>2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 xml:space="preserve">     B</w:t>
      </w:r>
      <w:r>
        <w:rPr>
          <w:rFonts w:hint="default" w:ascii="TimesNewRomanPSMT" w:hAnsi="TimesNewRomanPSMT" w:eastAsia="TimesNewRomanPSMT"/>
          <w:sz w:val="28"/>
          <w:szCs w:val="24"/>
        </w:rPr>
        <w:t>) 1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>3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 xml:space="preserve">      C</w:t>
      </w:r>
      <w:r>
        <w:rPr>
          <w:rFonts w:hint="default" w:ascii="TimesNewRomanPSMT" w:hAnsi="TimesNewRomanPSMT" w:eastAsia="TimesNewRomanPSMT"/>
          <w:sz w:val="28"/>
          <w:szCs w:val="24"/>
        </w:rPr>
        <w:t>) 1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>4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 xml:space="preserve">      D</w:t>
      </w:r>
      <w:r>
        <w:rPr>
          <w:rFonts w:hint="default" w:ascii="TimesNewRomanPSMT" w:hAnsi="TimesNewRomanPSMT" w:eastAsia="TimesNewRomanPSMT"/>
          <w:sz w:val="28"/>
          <w:szCs w:val="24"/>
        </w:rPr>
        <w:t>) 1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>5</w:t>
      </w:r>
      <w:bookmarkStart w:id="0" w:name="_GoBack"/>
      <w:bookmarkEnd w:id="0"/>
    </w:p>
    <w:tbl>
      <w:tblPr>
        <w:tblStyle w:val="118"/>
        <w:tblpPr w:leftFromText="180" w:rightFromText="180" w:vertAnchor="text" w:horzAnchor="page" w:tblpX="3085" w:tblpY="29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1"/>
      </w:tblGrid>
      <w:tr w14:paraId="0278F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91" w:type="dxa"/>
          </w:tcPr>
          <w:p w14:paraId="0F24316A">
            <w:pPr>
              <w:spacing w:beforeLines="0" w:afterLines="0"/>
              <w:jc w:val="center"/>
              <w:rPr>
                <w:rFonts w:hint="default" w:ascii="TimesNewRomanPSMT" w:hAnsi="TimesNewRomanPSMT"/>
                <w:sz w:val="28"/>
                <w:szCs w:val="24"/>
                <w:vertAlign w:val="baseline"/>
                <w:lang w:val="ru-RU" w:eastAsia="zh-CN"/>
              </w:rPr>
            </w:pPr>
            <w:r>
              <w:rPr>
                <w:rFonts w:hint="default" w:ascii="TimesNewRomanPSMT" w:hAnsi="TimesNewRomanPSMT"/>
                <w:b/>
                <w:bCs/>
                <w:sz w:val="28"/>
                <w:szCs w:val="24"/>
                <w:vertAlign w:val="baseline"/>
                <w:lang w:val="ru-RU" w:eastAsia="zh-CN"/>
              </w:rPr>
              <w:t>Максимальное количество - 25 баллов</w:t>
            </w:r>
          </w:p>
        </w:tc>
      </w:tr>
    </w:tbl>
    <w:p w14:paraId="57164E6F">
      <w:pPr>
        <w:spacing w:beforeLines="0" w:afterLines="0"/>
        <w:jc w:val="left"/>
        <w:rPr>
          <w:rFonts w:hint="eastAsia" w:ascii="TimesNewRomanPSMT" w:hAnsi="TimesNewRomanPSMT"/>
          <w:sz w:val="28"/>
          <w:szCs w:val="24"/>
          <w:lang w:val="en-US" w:eastAsia="zh-CN"/>
        </w:rPr>
      </w:pPr>
    </w:p>
    <w:p w14:paraId="75FB7844">
      <w:pPr>
        <w:spacing w:beforeLines="0" w:afterLines="0"/>
        <w:jc w:val="left"/>
        <w:rPr>
          <w:rFonts w:hint="eastAsia" w:ascii="TimesNewRomanPSMT" w:hAnsi="TimesNewRomanPSMT"/>
          <w:sz w:val="28"/>
          <w:szCs w:val="24"/>
          <w:lang w:val="en-US" w:eastAsia="zh-CN"/>
        </w:rPr>
      </w:pPr>
    </w:p>
    <w:p w14:paraId="1FAF3E66">
      <w:pPr>
        <w:spacing w:beforeLines="0" w:afterLines="0"/>
        <w:jc w:val="left"/>
        <w:rPr>
          <w:rFonts w:hint="default" w:ascii="TimesNewRomanPSMT" w:hAnsi="TimesNewRomanPSMT" w:eastAsia="TimesNewRomanPSMT"/>
          <w:sz w:val="28"/>
          <w:szCs w:val="24"/>
          <w:lang w:val="en-US"/>
        </w:rPr>
      </w:pPr>
    </w:p>
    <w:p w14:paraId="07C8B1DB">
      <w:pPr>
        <w:spacing w:beforeLines="0" w:after="131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</w:p>
    <w:p w14:paraId="737B4DC6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</w:p>
    <w:p w14:paraId="37BB4983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</w:pPr>
    </w:p>
    <w:p w14:paraId="37BAE484">
      <w:pPr>
        <w:numPr>
          <w:numId w:val="0"/>
        </w:num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  <w:lang w:val="en-US" w:eastAsia="zh-CN"/>
        </w:rPr>
      </w:pPr>
    </w:p>
    <w:p w14:paraId="10331707">
      <w:pPr>
        <w:spacing w:beforeLines="0" w:after="136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</w:p>
    <w:p w14:paraId="60D83936">
      <w:pPr>
        <w:numPr>
          <w:numId w:val="0"/>
        </w:numPr>
        <w:spacing w:beforeLines="0" w:after="131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</w:p>
    <w:p w14:paraId="23E0C261">
      <w:pPr>
        <w:spacing w:beforeLines="0" w:after="134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</w:p>
    <w:p w14:paraId="6304E4CA">
      <w:pPr>
        <w:spacing w:beforeLines="0" w:after="134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</w:p>
    <w:p w14:paraId="73EF1148">
      <w:pPr>
        <w:spacing w:beforeLines="0" w:after="134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</w:p>
    <w:p w14:paraId="3D14774E">
      <w:pPr>
        <w:spacing w:beforeLines="0" w:afterLines="0"/>
        <w:jc w:val="left"/>
        <w:rPr>
          <w:rFonts w:hint="eastAsia" w:ascii="SimSun" w:hAnsi="SimSun" w:eastAsia="SimSun"/>
          <w:color w:val="000000"/>
          <w:sz w:val="28"/>
          <w:szCs w:val="24"/>
        </w:rPr>
      </w:pPr>
    </w:p>
    <w:p w14:paraId="540157DB">
      <w:pPr>
        <w:spacing w:beforeLines="0" w:afterLines="0"/>
        <w:jc w:val="left"/>
        <w:rPr>
          <w:rFonts w:hint="default" w:ascii="SimSun" w:hAnsi="SimSun" w:eastAsia="SimSun"/>
          <w:color w:val="000000"/>
          <w:sz w:val="28"/>
          <w:szCs w:val="24"/>
          <w:lang w:val="en-US" w:eastAsia="zh-CN"/>
        </w:rPr>
      </w:pPr>
    </w:p>
    <w:p w14:paraId="719EF5C6">
      <w:pPr>
        <w:rPr>
          <w:lang w:val="en-US"/>
        </w:rPr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imSun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TimesNewRomanPS-BoldMT">
    <w:altName w:val="Segoe Prin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NewRomanPSMT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59" w:lineRule="auto"/>
      </w:pPr>
      <w:r>
        <w:separator/>
      </w:r>
    </w:p>
  </w:footnote>
  <w:footnote w:type="continuationSeparator" w:id="3">
    <w:p>
      <w:pPr>
        <w:spacing w:before="0" w:after="0" w:line="259" w:lineRule="auto"/>
      </w:pPr>
      <w:r>
        <w:continuationSeparator/>
      </w:r>
    </w:p>
  </w:footnote>
  <w:footnote w:id="0">
    <w:p w14:paraId="1014CC2D">
      <w:pPr>
        <w:pStyle w:val="46"/>
        <w:snapToGrid w:val="0"/>
      </w:pPr>
      <w:r>
        <w:rPr>
          <w:rStyle w:val="15"/>
        </w:rPr>
        <w:footnoteRef/>
      </w:r>
      <w:r>
        <w:t xml:space="preserve"> </w:t>
      </w:r>
      <w:r>
        <w:rPr>
          <w:rFonts w:hint="eastAsia" w:ascii="SimSun" w:hAnsi="SimSun" w:eastAsia="SimSun"/>
          <w:sz w:val="20"/>
          <w:szCs w:val="24"/>
        </w:rPr>
        <w:t xml:space="preserve">哥伦比亚 </w:t>
      </w:r>
      <w:r>
        <w:rPr>
          <w:rFonts w:hint="default" w:ascii="TimesNewRomanPSMT" w:hAnsi="TimesNewRomanPSMT" w:eastAsia="TimesNewRomanPSMT"/>
          <w:sz w:val="20"/>
          <w:szCs w:val="24"/>
        </w:rPr>
        <w:t>Колумбия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0"/>
  <w:displayVerticalDrawingGridEvery w:val="2"/>
  <w:characterSpacingControl w:val="doNotCompress"/>
  <w:footnotePr>
    <w:footnote w:id="2"/>
    <w:footnote w:id="3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85D6D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3502CFD"/>
    <w:rsid w:val="035E7A94"/>
    <w:rsid w:val="03FF761E"/>
    <w:rsid w:val="04641540"/>
    <w:rsid w:val="05F30D52"/>
    <w:rsid w:val="0BE3070D"/>
    <w:rsid w:val="0D5A4DF7"/>
    <w:rsid w:val="0F527130"/>
    <w:rsid w:val="10AB2BE5"/>
    <w:rsid w:val="15A3368D"/>
    <w:rsid w:val="1A9234A5"/>
    <w:rsid w:val="1D540322"/>
    <w:rsid w:val="20916CFE"/>
    <w:rsid w:val="24870E7D"/>
    <w:rsid w:val="249B429A"/>
    <w:rsid w:val="256839EE"/>
    <w:rsid w:val="25D06895"/>
    <w:rsid w:val="2A0517FE"/>
    <w:rsid w:val="2C1D1E6D"/>
    <w:rsid w:val="2C1F5370"/>
    <w:rsid w:val="31DB13D9"/>
    <w:rsid w:val="393712EB"/>
    <w:rsid w:val="3D2E204C"/>
    <w:rsid w:val="3F3D66CD"/>
    <w:rsid w:val="412368EE"/>
    <w:rsid w:val="438D7C61"/>
    <w:rsid w:val="43B45922"/>
    <w:rsid w:val="52C04276"/>
    <w:rsid w:val="5382528E"/>
    <w:rsid w:val="56DD2A92"/>
    <w:rsid w:val="5BD35CA1"/>
    <w:rsid w:val="5C9918CB"/>
    <w:rsid w:val="5CC3793F"/>
    <w:rsid w:val="63D77671"/>
    <w:rsid w:val="64161140"/>
    <w:rsid w:val="66D222BD"/>
    <w:rsid w:val="6F1B6955"/>
    <w:rsid w:val="75EA7003"/>
    <w:rsid w:val="7616334A"/>
    <w:rsid w:val="765A4D38"/>
    <w:rsid w:val="77D51E91"/>
    <w:rsid w:val="78745037"/>
    <w:rsid w:val="7AA57C46"/>
    <w:rsid w:val="7BE9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SimSun" w:hAnsi="SimSun" w:eastAsia="SimSun" w:cs="Times New Roman"/>
      <w:sz w:val="28"/>
      <w:szCs w:val="28"/>
      <w:lang w:val="ru-RU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uiPriority w:val="0"/>
    <w:rPr>
      <w:i/>
      <w:iCs/>
    </w:rPr>
  </w:style>
  <w:style w:type="character" w:styleId="27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uiPriority w:val="0"/>
    <w:rPr>
      <w:sz w:val="16"/>
      <w:szCs w:val="16"/>
    </w:rPr>
  </w:style>
  <w:style w:type="paragraph" w:styleId="31">
    <w:name w:val="List 5"/>
    <w:basedOn w:val="1"/>
    <w:uiPriority w:val="0"/>
    <w:pPr>
      <w:ind w:left="1800" w:hanging="360"/>
    </w:pPr>
  </w:style>
  <w:style w:type="paragraph" w:styleId="32">
    <w:name w:val="List Continue"/>
    <w:basedOn w:val="1"/>
    <w:uiPriority w:val="0"/>
    <w:pPr>
      <w:spacing w:after="120"/>
      <w:ind w:left="360"/>
    </w:pPr>
  </w:style>
  <w:style w:type="paragraph" w:styleId="33">
    <w:name w:val="Body Text 2"/>
    <w:basedOn w:val="1"/>
    <w:uiPriority w:val="0"/>
    <w:pPr>
      <w:spacing w:after="120" w:line="480" w:lineRule="auto"/>
    </w:pPr>
  </w:style>
  <w:style w:type="paragraph" w:styleId="34">
    <w:name w:val="List Number 5"/>
    <w:basedOn w:val="1"/>
    <w:uiPriority w:val="0"/>
    <w:pPr>
      <w:numPr>
        <w:ilvl w:val="0"/>
        <w:numId w:val="1"/>
      </w:numPr>
    </w:pPr>
  </w:style>
  <w:style w:type="paragraph" w:styleId="35">
    <w:name w:val="Closing"/>
    <w:basedOn w:val="1"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Times New Roman" w:hAnsi="Times New Roman" w:eastAsia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2023-10-02T12:04:00Z</dcterms:created>
  <dc:creator>Maria_Mitskevich</dc:creator>
  <cp:lastModifiedBy>Мария Мицкевич</cp:lastModifiedBy>
  <dcterms:modified xsi:type="dcterms:W3CDTF">2024-09-19T13:18:17Z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EF55E537E605451487366BE06E956EC6_12</vt:lpwstr>
  </property>
</Properties>
</file>